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9737155" name="019fcc36-8771-7fab-8803-aa1e3afffc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094006" name="019fcc36-8771-7fab-8803-aa1e3afffc5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0220191" name="019fcc38-5c72-7ba5-8612-d9ee661fc6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081803" name="019fcc38-5c72-7ba5-8612-d9ee661fc63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9184740" name="019fcc3e-1543-745a-aaf4-4387796955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722142" name="019fcc3e-1543-745a-aaf4-43877969551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3021588" name="019fcc4b-7466-7cbc-8252-a7939e1505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184889" name="019fcc4b-7466-7cbc-8252-a7939e15056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2650097" name="019fcc5a-8e53-7f7c-b959-c1eda3cfd0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918432" name="019fcc5a-8e53-7f7c-b959-c1eda3cfd07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3078497" name="019fcc64-7cc9-750b-9375-05d3f6ff1e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422242" name="019fcc64-7cc9-750b-9375-05d3f6ff1ef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Fassde</w:t>
            </w:r>
          </w:p>
          <w:p>
            <w:pPr>
              <w:spacing w:before="0" w:after="0" w:line="240" w:lineRule="auto"/>
            </w:pPr>
            <w:r>
              <w:t>EG 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6268012" name="019fcc6a-f8aa-7d46-9624-261ca159f0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421701" name="019fcc6a-f8aa-7d46-9624-261ca159f03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866674" name="019fcc62-3419-7b7f-9867-c70bf695f9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29336" name="019fcc62-3419-7b7f-9867-c70bf695f9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Küche / Bad </w:t>
            </w:r>
          </w:p>
          <w:p>
            <w:pPr>
              <w:spacing w:before="0" w:after="0" w:line="240" w:lineRule="auto"/>
            </w:pPr>
            <w:r>
              <w:t>EG/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6195168" name="019fcc58-b562-7d78-8b5d-f8eba60abf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855580" name="019fcc58-b562-7d78-8b5d-f8eba60abf9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WC/ Gang / Esszimmer / Treppenhaus </w:t>
            </w:r>
          </w:p>
          <w:p>
            <w:pPr>
              <w:spacing w:before="0" w:after="0" w:line="240" w:lineRule="auto"/>
            </w:pPr>
            <w:r>
              <w:t>EG/ OG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2549580" name="019fcc43-d7dc-7a3b-ba4a-91765eb1c3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499821" name="019fcc43-d7dc-7a3b-ba4a-91765eb1c35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WC/ Gang / Esszimmer / Treppenhaus </w:t>
            </w:r>
          </w:p>
          <w:p>
            <w:pPr>
              <w:spacing w:before="0" w:after="0" w:line="240" w:lineRule="auto"/>
            </w:pPr>
            <w:r>
              <w:t>EG/ 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4915439" name="019fcc46-db4a-744d-a204-672fb5cd81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312188" name="019fcc46-db4a-744d-a204-672fb5cd810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5608238" name="019fcc5e-6938-74bd-9d93-db71f6454f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806285" name="019fcc5e-6938-74bd-9d93-db71f6454f7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 / Gang / Wohnzimmer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2696566" name="019fcc4c-277c-714e-a5cf-b538a6184e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020516" name="019fcc4c-277c-714e-a5cf-b538a6184ed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9427394" name="019fcc57-9790-7b8f-a80f-8bb2c32816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977448" name="019fcc57-9790-7b8f-a80f-8bb2c328168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8423134" name="019fcc66-3c70-765c-9d5e-69df2dfc5f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384899" name="019fcc66-3c70-765c-9d5e-69df2dfc5f6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/ Schlafzimmer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8358144" name="019fcc4f-e3c9-7c25-bf92-a6a328a45b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494599" name="019fcc4f-e3c9-7c25-bf92-a6a328a45b1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1996418" name="019fcc67-4a7d-756d-a7ae-e5e6fda6dd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750419" name="019fcc67-4a7d-756d-a7ae-e5e6fda6ddd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Dachrandabschluss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Dachrandabschluss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9811488" name="019fcc6b-c4cf-7beb-8d97-80883a02b0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088000" name="019fcc6b-c4cf-7beb-8d97-80883a02b04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Begonienstrasse 8, 8472 Seuzach</w:t>
          </w:r>
        </w:p>
        <w:p>
          <w:pPr>
            <w:spacing w:before="0" w:after="0"/>
          </w:pPr>
          <w:r>
            <w:t>1120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